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A85" w:rsidRPr="00314C78" w:rsidRDefault="00591A85" w:rsidP="00591A85">
      <w:pPr>
        <w:pStyle w:val="BijlageGenummerdKop"/>
        <w:numPr>
          <w:ilvl w:val="0"/>
          <w:numId w:val="0"/>
        </w:numPr>
      </w:pPr>
      <w:bookmarkStart w:id="0" w:name="_Toc141271962"/>
      <w:bookmarkStart w:id="1" w:name="_Toc232580350"/>
      <w:bookmarkStart w:id="2" w:name="_Toc232582939"/>
      <w:bookmarkStart w:id="3" w:name="_Toc232586989"/>
      <w:bookmarkStart w:id="4" w:name="bwKopBijlage_A"/>
      <w:r>
        <w:t>Bijlage A</w:t>
      </w:r>
      <w:r>
        <w:tab/>
      </w:r>
      <w:r w:rsidRPr="00314C78">
        <w:t>Aanmeldingsformulier</w:t>
      </w:r>
      <w:bookmarkStart w:id="5" w:name="_GoBack"/>
      <w:bookmarkEnd w:id="0"/>
      <w:bookmarkEnd w:id="5"/>
    </w:p>
    <w:p w:rsidR="00591A85" w:rsidRPr="00314C78" w:rsidRDefault="00591A85" w:rsidP="00591A85">
      <w:pPr>
        <w:rPr>
          <w:rFonts w:cs="V&amp;W Syntax (Adobe)"/>
          <w:color w:val="000000"/>
          <w:lang w:val="nl-NL"/>
        </w:rPr>
      </w:pPr>
      <w:bookmarkStart w:id="6" w:name="bwBijl_A_AP_NO_CD_blok1"/>
      <w:bookmarkEnd w:id="1"/>
      <w:bookmarkEnd w:id="2"/>
      <w:bookmarkEnd w:id="3"/>
      <w:bookmarkEnd w:id="4"/>
      <w:r w:rsidRPr="00314C78">
        <w:rPr>
          <w:rFonts w:cs="V&amp;W Syntax (Adobe)"/>
          <w:color w:val="000000"/>
          <w:lang w:val="nl-NL"/>
        </w:rPr>
        <w:t xml:space="preserve">Ter zake van de </w:t>
      </w:r>
      <w:bookmarkStart w:id="7" w:name="bwBijl_A_AP_NO_CD_GG0_uit"/>
      <w:r w:rsidRPr="00314C78">
        <w:rPr>
          <w:rFonts w:cs="V&amp;W Syntax (Adobe)"/>
          <w:color w:val="000000"/>
          <w:lang w:val="nl-NL"/>
        </w:rPr>
        <w:t xml:space="preserve">selectie voor </w:t>
      </w:r>
      <w:bookmarkEnd w:id="7"/>
      <w:r w:rsidRPr="00314C78">
        <w:rPr>
          <w:rFonts w:cs="V&amp;W Syntax (Adobe)"/>
          <w:color w:val="000000"/>
          <w:lang w:val="nl-NL"/>
        </w:rPr>
        <w:t xml:space="preserve">de aanbesteding volgens de </w:t>
      </w:r>
      <w:bookmarkStart w:id="8" w:name="bwBijl_A_AP_CD"/>
      <w:r w:rsidRPr="00314C78">
        <w:rPr>
          <w:rFonts w:cs="V&amp;W Syntax (Adobe)"/>
          <w:color w:val="000000"/>
          <w:lang w:val="nl-NL"/>
        </w:rPr>
        <w:t>concurrentiegerichte dialoog</w:t>
      </w:r>
      <w:bookmarkEnd w:id="8"/>
      <w:r w:rsidRPr="00314C78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CD_2"/>
      <w:r w:rsidRPr="00314C78">
        <w:rPr>
          <w:rFonts w:cs="V&amp;W Syntax (Adobe)"/>
          <w:color w:val="000000"/>
          <w:lang w:val="nl-NL"/>
        </w:rPr>
        <w:t>4</w:t>
      </w:r>
      <w:bookmarkEnd w:id="9"/>
      <w:r w:rsidRPr="00314C78">
        <w:rPr>
          <w:rFonts w:cs="V&amp;W Syntax (Adobe)"/>
          <w:color w:val="000000"/>
          <w:lang w:val="nl-NL"/>
        </w:rPr>
        <w:t xml:space="preserve"> van het ARW 2016, van de opdracht met zaaknummer</w:t>
      </w:r>
      <w:r>
        <w:rPr>
          <w:color w:val="000000"/>
          <w:lang w:val="nl-NL"/>
        </w:rPr>
        <w:t xml:space="preserve"> 31160061 </w:t>
      </w:r>
      <w:r w:rsidRPr="00314C78">
        <w:rPr>
          <w:color w:val="000000"/>
          <w:lang w:val="nl-NL"/>
        </w:rPr>
        <w:t xml:space="preserve">voor </w:t>
      </w:r>
      <w:r w:rsidRPr="00DA6F2E">
        <w:rPr>
          <w:bCs/>
          <w:iCs/>
          <w:lang w:val="nl-NL"/>
        </w:rPr>
        <w:t>Het ontwerp en uitvoeren van Renovatie Hydraulische Installaties Oosterscheldekering.</w:t>
      </w:r>
    </w:p>
    <w:p w:rsidR="00591A85" w:rsidRPr="00314C78" w:rsidRDefault="00591A85" w:rsidP="00591A85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:rsidR="00591A85" w:rsidRPr="00314C78" w:rsidRDefault="00591A85" w:rsidP="00591A85">
      <w:pPr>
        <w:numPr>
          <w:ilvl w:val="0"/>
          <w:numId w:val="33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 xml:space="preserve">Gegevens aanbesteder: </w:t>
      </w:r>
      <w:r w:rsidRPr="00314C78">
        <w:rPr>
          <w:rFonts w:cs="Verdana"/>
          <w:b/>
          <w:bCs/>
          <w:color w:val="000000"/>
          <w:lang w:val="nl-NL"/>
        </w:rPr>
        <w:br/>
      </w:r>
      <w:r w:rsidRPr="00314C78">
        <w:rPr>
          <w:color w:val="000000"/>
          <w:lang w:val="nl-NL"/>
        </w:rPr>
        <w:t>Rijkswaterstaat</w:t>
      </w:r>
      <w:r w:rsidRPr="00314C78">
        <w:rPr>
          <w:color w:val="000000"/>
          <w:lang w:val="nl-NL"/>
        </w:rPr>
        <w:tab/>
        <w:t xml:space="preserve"> </w:t>
      </w:r>
      <w:r>
        <w:rPr>
          <w:color w:val="000000"/>
          <w:lang w:val="nl-NL"/>
        </w:rPr>
        <w:t>Programma’s, Projecten en Onderhoud</w:t>
      </w:r>
    </w:p>
    <w:p w:rsidR="00591A85" w:rsidRPr="00314C78" w:rsidRDefault="00591A85" w:rsidP="00591A85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314C78">
        <w:rPr>
          <w:rFonts w:cs="Verdana"/>
          <w:color w:val="000000"/>
          <w:sz w:val="18"/>
          <w:lang w:val="nl-NL"/>
        </w:rPr>
        <w:t>Adres:</w:t>
      </w:r>
      <w:r w:rsidRPr="00314C78">
        <w:rPr>
          <w:rFonts w:cs="Verdana"/>
          <w:color w:val="000000"/>
          <w:sz w:val="18"/>
          <w:lang w:val="nl-NL"/>
        </w:rPr>
        <w:tab/>
        <w:t xml:space="preserve"> </w:t>
      </w:r>
      <w:r>
        <w:rPr>
          <w:rStyle w:val="referentiegegevens"/>
          <w:color w:val="000000"/>
          <w:lang w:val="nl-NL"/>
        </w:rPr>
        <w:t>Postbus 2232</w:t>
      </w:r>
    </w:p>
    <w:p w:rsidR="00591A85" w:rsidRPr="00314C78" w:rsidRDefault="00591A85" w:rsidP="00591A85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314C78">
        <w:rPr>
          <w:rFonts w:cs="Verdana"/>
          <w:color w:val="000000"/>
          <w:lang w:val="nl-NL"/>
        </w:rPr>
        <w:tab/>
      </w:r>
      <w:r>
        <w:rPr>
          <w:rStyle w:val="referentiegegevens"/>
          <w:color w:val="000000"/>
          <w:lang w:val="nl-NL"/>
        </w:rPr>
        <w:t>3500 GE UTRECHT</w:t>
      </w:r>
    </w:p>
    <w:p w:rsidR="00591A85" w:rsidRPr="00314C78" w:rsidRDefault="00591A85" w:rsidP="00591A85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:rsidR="00591A85" w:rsidRPr="00314C78" w:rsidRDefault="00591A85" w:rsidP="00591A85">
      <w:pPr>
        <w:tabs>
          <w:tab w:val="left" w:pos="2098"/>
        </w:tabs>
        <w:rPr>
          <w:color w:val="000000"/>
          <w:lang w:val="nl-NL"/>
        </w:rPr>
      </w:pPr>
      <w:r w:rsidRPr="00314C78">
        <w:rPr>
          <w:rFonts w:cs="Verdana"/>
          <w:color w:val="000000"/>
          <w:lang w:val="nl-NL"/>
        </w:rPr>
        <w:t>Contactpersoon:</w:t>
      </w:r>
      <w:r w:rsidRPr="00314C78">
        <w:rPr>
          <w:rFonts w:cs="Verdana"/>
          <w:color w:val="000000"/>
          <w:lang w:val="nl-NL"/>
        </w:rPr>
        <w:tab/>
        <w:t xml:space="preserve"> </w:t>
      </w:r>
      <w:r>
        <w:rPr>
          <w:rStyle w:val="Verborgentekst"/>
          <w:color w:val="000000"/>
          <w:lang w:val="nl-NL"/>
        </w:rPr>
        <w:t>De heer Ruijgvoorn</w:t>
      </w:r>
    </w:p>
    <w:p w:rsidR="00591A85" w:rsidRPr="009D3296" w:rsidRDefault="00591A85" w:rsidP="00591A85">
      <w:pPr>
        <w:tabs>
          <w:tab w:val="left" w:pos="2098"/>
        </w:tabs>
        <w:rPr>
          <w:rFonts w:cs="Verdana"/>
          <w:color w:val="000000"/>
        </w:rPr>
      </w:pPr>
      <w:r w:rsidRPr="009D3296">
        <w:rPr>
          <w:rFonts w:cs="Verdana"/>
          <w:color w:val="000000"/>
        </w:rPr>
        <w:t>E-mail:</w:t>
      </w:r>
      <w:r w:rsidRPr="009D3296">
        <w:rPr>
          <w:rFonts w:cs="Verdana"/>
          <w:color w:val="000000"/>
        </w:rPr>
        <w:tab/>
        <w:t xml:space="preserve"> </w:t>
      </w:r>
      <w:hyperlink r:id="rId7" w:history="1">
        <w:r w:rsidRPr="009D3296">
          <w:rPr>
            <w:rStyle w:val="Hyperlink"/>
            <w:rFonts w:cs="Arial"/>
          </w:rPr>
          <w:t>aanbestedingsteam-gww@rws.nl</w:t>
        </w:r>
      </w:hyperlink>
      <w:r w:rsidRPr="009D3296">
        <w:rPr>
          <w:rStyle w:val="Verborgentekst"/>
          <w:color w:val="000000"/>
        </w:rPr>
        <w:t xml:space="preserve"> </w:t>
      </w:r>
    </w:p>
    <w:p w:rsidR="00591A85" w:rsidRPr="009D3296" w:rsidRDefault="00591A85" w:rsidP="00591A85">
      <w:pPr>
        <w:spacing w:line="260" w:lineRule="atLeast"/>
        <w:ind w:left="1418"/>
        <w:rPr>
          <w:rFonts w:cs="Verdana"/>
          <w:color w:val="000000"/>
        </w:rPr>
      </w:pPr>
    </w:p>
    <w:p w:rsidR="00591A85" w:rsidRPr="00314C78" w:rsidRDefault="00591A85" w:rsidP="00591A85">
      <w:pPr>
        <w:numPr>
          <w:ilvl w:val="0"/>
          <w:numId w:val="33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 xml:space="preserve">Gegevens gegadigde: </w:t>
      </w:r>
      <w:r w:rsidRPr="00314C78">
        <w:rPr>
          <w:rStyle w:val="Verborgentekst"/>
          <w:color w:val="000000"/>
          <w:lang w:val="nl-NL"/>
        </w:rPr>
        <w:t>(in te vullen door de gegadigde, niet zijnde een combinatie)</w:t>
      </w:r>
    </w:p>
    <w:p w:rsidR="00591A85" w:rsidRPr="00314C78" w:rsidRDefault="00591A85" w:rsidP="00591A85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591A85" w:rsidRPr="00667290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591A85" w:rsidRPr="00314C78" w:rsidTr="00C5608F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591A85" w:rsidRPr="00314C78" w:rsidRDefault="00591A85" w:rsidP="00591A85">
      <w:pPr>
        <w:spacing w:line="260" w:lineRule="atLeast"/>
        <w:ind w:left="1418"/>
        <w:rPr>
          <w:rFonts w:cs="Verdana"/>
          <w:color w:val="000000"/>
          <w:lang w:val="nl-NL"/>
        </w:rPr>
      </w:pPr>
    </w:p>
    <w:p w:rsidR="00591A85" w:rsidRPr="00314C78" w:rsidRDefault="00591A85" w:rsidP="00591A85">
      <w:pPr>
        <w:numPr>
          <w:ilvl w:val="0"/>
          <w:numId w:val="33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:rsidR="00591A85" w:rsidRPr="00314C78" w:rsidRDefault="00591A85" w:rsidP="00591A85">
      <w:pPr>
        <w:rPr>
          <w:rFonts w:cs="V&amp;W Syntax (Adobe)"/>
          <w:color w:val="000000"/>
          <w:lang w:val="nl-NL"/>
        </w:rPr>
      </w:pPr>
      <w:r w:rsidRPr="00314C78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:rsidR="00591A85" w:rsidRPr="00314C78" w:rsidRDefault="00591A85" w:rsidP="00591A85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591A85" w:rsidRPr="00314C78" w:rsidTr="00C5608F">
        <w:trPr>
          <w:trHeight w:val="70"/>
          <w:jc w:val="right"/>
        </w:trPr>
        <w:tc>
          <w:tcPr>
            <w:tcW w:w="2127" w:type="dxa"/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Vestigingsplaats onderneming 3</w:t>
            </w:r>
          </w:p>
        </w:tc>
        <w:tc>
          <w:tcPr>
            <w:tcW w:w="7088" w:type="dxa"/>
          </w:tcPr>
          <w:p w:rsidR="00591A85" w:rsidRPr="00314C78" w:rsidRDefault="00591A85" w:rsidP="00C5608F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:rsidR="00591A85" w:rsidRPr="00314C78" w:rsidRDefault="00591A85" w:rsidP="00591A85">
      <w:pPr>
        <w:rPr>
          <w:rFonts w:cs="Verdana"/>
          <w:color w:val="000000"/>
          <w:lang w:val="nl-NL"/>
        </w:rPr>
      </w:pPr>
    </w:p>
    <w:p w:rsidR="00591A85" w:rsidRPr="00314C78" w:rsidRDefault="00591A85" w:rsidP="00591A85">
      <w:pPr>
        <w:rPr>
          <w:rFonts w:cs="Verdana"/>
          <w:color w:val="000000"/>
          <w:lang w:val="nl-NL"/>
        </w:rPr>
      </w:pPr>
      <w:r w:rsidRPr="00314C78">
        <w:rPr>
          <w:rFonts w:cs="Verdana"/>
          <w:color w:val="000000"/>
          <w:lang w:val="nl-NL"/>
        </w:rPr>
        <w:lastRenderedPageBreak/>
        <w:t>Vul de tabel aan indien nodig.</w:t>
      </w:r>
    </w:p>
    <w:p w:rsidR="00591A85" w:rsidRPr="00314C78" w:rsidRDefault="00591A85" w:rsidP="00591A85">
      <w:pPr>
        <w:rPr>
          <w:rFonts w:cs="Verdana"/>
          <w:color w:val="000000"/>
          <w:lang w:val="nl-NL"/>
        </w:rPr>
      </w:pPr>
    </w:p>
    <w:p w:rsidR="00591A85" w:rsidRPr="00314C78" w:rsidRDefault="00591A85" w:rsidP="00591A85">
      <w:pPr>
        <w:suppressAutoHyphens/>
        <w:rPr>
          <w:rFonts w:cs="Verdana"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:rsidR="00591A85" w:rsidRPr="00314C78" w:rsidRDefault="00591A85" w:rsidP="00591A85">
      <w:pPr>
        <w:rPr>
          <w:rFonts w:cs="Verdana"/>
          <w:color w:val="000000"/>
          <w:lang w:val="nl-NL"/>
        </w:rPr>
      </w:pPr>
    </w:p>
    <w:p w:rsidR="00591A85" w:rsidRPr="00314C78" w:rsidRDefault="00591A85" w:rsidP="00591A85">
      <w:pPr>
        <w:rPr>
          <w:rFonts w:cs="Verdana"/>
          <w:b/>
          <w:bCs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>Onderneming 1 / PENVOERDER</w:t>
      </w:r>
    </w:p>
    <w:p w:rsidR="00591A85" w:rsidRPr="00314C78" w:rsidRDefault="00591A85" w:rsidP="00591A85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591A85" w:rsidRPr="00667290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591A85" w:rsidRPr="00314C78" w:rsidRDefault="00591A85" w:rsidP="00591A85">
      <w:pPr>
        <w:ind w:left="1418"/>
        <w:rPr>
          <w:rFonts w:cs="Verdana"/>
          <w:color w:val="000000"/>
          <w:lang w:val="nl-NL"/>
        </w:rPr>
      </w:pPr>
    </w:p>
    <w:p w:rsidR="00591A85" w:rsidRPr="00314C78" w:rsidRDefault="00591A85" w:rsidP="00591A85">
      <w:pPr>
        <w:rPr>
          <w:rFonts w:cs="Verdana"/>
          <w:b/>
          <w:bCs/>
          <w:color w:val="000000"/>
          <w:lang w:val="nl-NL"/>
        </w:rPr>
      </w:pPr>
      <w:r w:rsidRPr="00314C78">
        <w:rPr>
          <w:rFonts w:cs="Verdana"/>
          <w:b/>
          <w:bCs/>
          <w:color w:val="000000"/>
          <w:lang w:val="nl-NL"/>
        </w:rPr>
        <w:t>Onderneming 2</w:t>
      </w:r>
    </w:p>
    <w:p w:rsidR="00591A85" w:rsidRPr="00314C78" w:rsidRDefault="00591A85" w:rsidP="00591A85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591A85" w:rsidRPr="00667290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591A85" w:rsidRPr="00314C78" w:rsidRDefault="00591A85" w:rsidP="00591A85">
      <w:pPr>
        <w:rPr>
          <w:rFonts w:cs="Verdana"/>
          <w:b/>
          <w:bCs/>
          <w:color w:val="000000"/>
          <w:lang w:val="nl-NL"/>
        </w:rPr>
      </w:pPr>
      <w:r w:rsidRPr="00314C78">
        <w:rPr>
          <w:rFonts w:cs="Verdana"/>
          <w:color w:val="000000"/>
          <w:lang w:val="nl-NL"/>
        </w:rPr>
        <w:br/>
      </w:r>
      <w:r w:rsidRPr="00314C78">
        <w:rPr>
          <w:rFonts w:cs="Verdana"/>
          <w:b/>
          <w:bCs/>
          <w:color w:val="000000"/>
          <w:lang w:val="nl-NL"/>
        </w:rPr>
        <w:t>Onderneming 3</w:t>
      </w:r>
    </w:p>
    <w:p w:rsidR="00591A85" w:rsidRPr="00314C78" w:rsidRDefault="00591A85" w:rsidP="00591A85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591A85" w:rsidRPr="00667290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591A85" w:rsidRPr="00314C78" w:rsidTr="00C5608F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314C78">
              <w:rPr>
                <w:rFonts w:cs="Verdana"/>
                <w:color w:val="000000"/>
                <w:lang w:val="nl-NL"/>
              </w:rPr>
              <w:lastRenderedPageBreak/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A85" w:rsidRPr="00314C78" w:rsidRDefault="00591A85" w:rsidP="00C5608F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314C78">
              <w:rPr>
                <w:color w:val="000000"/>
                <w:lang w:val="nl-NL"/>
              </w:rPr>
              <w:tab/>
            </w:r>
            <w:r w:rsidRPr="00314C78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591A85" w:rsidRPr="00314C78" w:rsidRDefault="00591A85" w:rsidP="00591A85">
      <w:pPr>
        <w:rPr>
          <w:rFonts w:cs="Verdana"/>
          <w:b/>
          <w:color w:val="000000"/>
          <w:lang w:val="nl-NL"/>
        </w:rPr>
      </w:pPr>
    </w:p>
    <w:p w:rsidR="00591A85" w:rsidRPr="00314C78" w:rsidRDefault="00591A85" w:rsidP="00591A85">
      <w:pPr>
        <w:rPr>
          <w:rFonts w:cs="Verdana"/>
          <w:color w:val="000000"/>
          <w:lang w:val="nl-NL"/>
        </w:rPr>
      </w:pPr>
      <w:r w:rsidRPr="00314C78">
        <w:rPr>
          <w:rFonts w:cs="Verdana"/>
          <w:color w:val="000000"/>
          <w:lang w:val="nl-NL"/>
        </w:rPr>
        <w:t>Vul de tabel aan indien nodig.</w:t>
      </w:r>
    </w:p>
    <w:bookmarkEnd w:id="6"/>
    <w:p w:rsidR="003F5EB0" w:rsidRPr="00591A85" w:rsidRDefault="003F5EB0" w:rsidP="003F5EB0">
      <w:pPr>
        <w:rPr>
          <w:lang w:val="nl-NL"/>
        </w:rPr>
      </w:pPr>
    </w:p>
    <w:sectPr w:rsidR="003F5EB0" w:rsidRPr="00591A85" w:rsidSect="000B3F94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85" w:rsidRDefault="00591A85" w:rsidP="0088501B">
      <w:r>
        <w:separator/>
      </w:r>
    </w:p>
  </w:endnote>
  <w:endnote w:type="continuationSeparator" w:id="0">
    <w:p w:rsidR="00591A85" w:rsidRDefault="00591A8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591A85">
    <w:pPr>
      <w:pStyle w:val="Voettekst"/>
    </w:pPr>
    <w:r>
      <w:t>Vertrouwelijkheid: RWS Informatie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85" w:rsidRDefault="00591A85" w:rsidP="0088501B">
      <w:r>
        <w:separator/>
      </w:r>
    </w:p>
  </w:footnote>
  <w:footnote w:type="continuationSeparator" w:id="0">
    <w:p w:rsidR="00591A85" w:rsidRDefault="00591A8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A85" w:rsidRPr="00CE0A97" w:rsidRDefault="00591A85" w:rsidP="00591A85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Pr="00314A88">
      <w:t xml:space="preserve">31160061 </w:t>
    </w:r>
    <w:r w:rsidRPr="00314A88">
      <w:rPr>
        <w:rStyle w:val="Huisstijl-Rapportkoptekst"/>
      </w:rPr>
      <w:t xml:space="preserve">| </w:t>
    </w:r>
    <w:r w:rsidR="0026158C">
      <w:rPr>
        <w:rStyle w:val="Huisstijl-Rapportkoptekst"/>
      </w:rPr>
      <w:t>09-10-2023</w:t>
    </w:r>
  </w:p>
  <w:p w:rsidR="00591A85" w:rsidRDefault="00591A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216159A"/>
    <w:lvl w:ilvl="0">
      <w:start w:val="1"/>
      <w:numFmt w:val="upperLetter"/>
      <w:pStyle w:val="BijlageGenummerdKop"/>
      <w:lvlText w:val="Bijlage %1"/>
      <w:lvlJc w:val="left"/>
      <w:pPr>
        <w:tabs>
          <w:tab w:val="num" w:pos="11057"/>
        </w:tabs>
        <w:ind w:left="11057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6804"/>
        </w:tabs>
        <w:ind w:left="680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85"/>
    <w:rsid w:val="00043163"/>
    <w:rsid w:val="00056D70"/>
    <w:rsid w:val="000B3F94"/>
    <w:rsid w:val="000E1F3B"/>
    <w:rsid w:val="00173156"/>
    <w:rsid w:val="001D6F03"/>
    <w:rsid w:val="0026158C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91A85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D7EEEB"/>
  <w15:chartTrackingRefBased/>
  <w15:docId w15:val="{07EF6B27-D0CC-4152-AF1A-86F1DBF0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91A85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rsid w:val="00591A85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591A85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591A85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91A85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91A85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591A85"/>
    <w:pPr>
      <w:pageBreakBefore/>
      <w:numPr>
        <w:numId w:val="32"/>
      </w:numPr>
      <w:tabs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591A8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591A85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591A85"/>
    <w:rPr>
      <w:rFonts w:ascii="Verdana" w:eastAsia="Times New Roman" w:hAnsi="Verdana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591A85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91A85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anbestedingsteam-gww@rws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Haaze, Annoeska (PPO)</dc:creator>
  <cp:keywords/>
  <dc:description/>
  <cp:lastModifiedBy>Haaze, Annoeska (PPO)</cp:lastModifiedBy>
  <cp:revision>2</cp:revision>
  <dcterms:created xsi:type="dcterms:W3CDTF">2023-09-27T09:26:00Z</dcterms:created>
  <dcterms:modified xsi:type="dcterms:W3CDTF">2023-10-09T09:14:00Z</dcterms:modified>
</cp:coreProperties>
</file>